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7CA66" w14:textId="77777777" w:rsidR="00036231" w:rsidRDefault="00F32671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1CEC8306" w14:textId="77777777" w:rsidR="00036231" w:rsidRDefault="00F32671">
      <w:pPr>
        <w:spacing w:after="0"/>
        <w:jc w:val="center"/>
      </w:pPr>
      <w:r>
        <w:t>Місто: Запоріжжя</w:t>
      </w:r>
    </w:p>
    <w:p w14:paraId="386B3A19" w14:textId="77777777" w:rsidR="00036231" w:rsidRDefault="00F32671">
      <w:pPr>
        <w:spacing w:after="240"/>
        <w:jc w:val="center"/>
      </w:pPr>
      <w:r>
        <w:t>31 Січня - 01 Лютого 2026</w:t>
      </w:r>
    </w:p>
    <w:p w14:paraId="04A09E69" w14:textId="77777777" w:rsidR="00036231" w:rsidRDefault="00F32671">
      <w:pPr>
        <w:pStyle w:val="Heading1"/>
        <w:jc w:val="center"/>
      </w:pPr>
      <w:r>
        <w:t>001 Best of the best MATM Ukraine Одна вікова категорія Solo ГРОШОВА ВИНАГОРОДА</w:t>
      </w:r>
    </w:p>
    <w:p w14:paraId="20E9E701" w14:textId="77777777" w:rsidR="00036231" w:rsidRDefault="00F32671">
      <w:pPr>
        <w:pStyle w:val="Heading2"/>
      </w:pPr>
      <w:r>
        <w:t>Чвертьфінал</w:t>
      </w:r>
    </w:p>
    <w:p w14:paraId="484FE86E" w14:textId="77777777" w:rsidR="00036231" w:rsidRDefault="00F32671">
      <w:pPr>
        <w:spacing w:after="0"/>
      </w:pPr>
      <w:r>
        <w:t>Суддівська колегія:</w:t>
      </w:r>
    </w:p>
    <w:p w14:paraId="3C94A059" w14:textId="77777777" w:rsidR="00036231" w:rsidRDefault="00F32671">
      <w:pPr>
        <w:spacing w:after="0"/>
      </w:pPr>
      <w:r>
        <w:t>A - Тетяна Тизенберг</w:t>
      </w:r>
    </w:p>
    <w:p w14:paraId="2CD84EC0" w14:textId="77777777" w:rsidR="00036231" w:rsidRDefault="00F32671">
      <w:pPr>
        <w:spacing w:after="0"/>
      </w:pPr>
      <w:r>
        <w:t>B - Тетяна Фурманова</w:t>
      </w:r>
    </w:p>
    <w:p w14:paraId="0151DC1E" w14:textId="77777777" w:rsidR="00036231" w:rsidRDefault="00F32671">
      <w:pPr>
        <w:spacing w:after="0"/>
      </w:pPr>
      <w:r>
        <w:t>C - Альона Міщенко</w:t>
      </w:r>
    </w:p>
    <w:p w14:paraId="3C761F80" w14:textId="77777777" w:rsidR="00036231" w:rsidRDefault="00F32671">
      <w:pPr>
        <w:spacing w:after="0"/>
      </w:pPr>
      <w:r>
        <w:t>D - Сергій Гуменюк</w:t>
      </w:r>
    </w:p>
    <w:p w14:paraId="1AA3389C" w14:textId="77777777" w:rsidR="00036231" w:rsidRDefault="00F32671">
      <w:pPr>
        <w:spacing w:after="0"/>
      </w:pPr>
      <w:r>
        <w:t>E - Ольга Дробиш (Київ) \ Olha LeRoy</w:t>
      </w:r>
    </w:p>
    <w:p w14:paraId="02BF8614" w14:textId="77777777" w:rsidR="00036231" w:rsidRDefault="00F32671">
      <w:pPr>
        <w:spacing w:after="0"/>
      </w:pPr>
      <w:r>
        <w:t>F - Марія Chirva (Київ)</w:t>
      </w:r>
    </w:p>
    <w:p w14:paraId="088752BC" w14:textId="77777777" w:rsidR="00036231" w:rsidRDefault="00F32671">
      <w:pPr>
        <w:spacing w:after="0"/>
      </w:pPr>
      <w:r>
        <w:t>G - KATiA (Чернігів)</w:t>
      </w:r>
    </w:p>
    <w:p w14:paraId="4A7DA2E2" w14:textId="77777777" w:rsidR="00036231" w:rsidRDefault="00036231">
      <w:pPr>
        <w:spacing w:after="120"/>
      </w:pPr>
    </w:p>
    <w:p w14:paraId="50DE857E" w14:textId="77777777" w:rsidR="00036231" w:rsidRDefault="00F32671">
      <w:r>
        <w:t>В наступне коло пройшли:</w:t>
      </w:r>
    </w:p>
    <w:p w14:paraId="03B415AF" w14:textId="77777777" w:rsidR="00036231" w:rsidRDefault="00F32671">
      <w:pPr>
        <w:pStyle w:val="ListBullet"/>
      </w:pPr>
      <w:r>
        <w:t>#12 Дар'я Мисько</w:t>
      </w:r>
    </w:p>
    <w:p w14:paraId="2EB0850F" w14:textId="77777777" w:rsidR="00036231" w:rsidRDefault="00F32671">
      <w:pPr>
        <w:pStyle w:val="ListBullet"/>
      </w:pPr>
      <w:r>
        <w:t>#330 Софія Прокопенко</w:t>
      </w:r>
    </w:p>
    <w:p w14:paraId="44ED69EA" w14:textId="77777777" w:rsidR="00036231" w:rsidRDefault="00F32671">
      <w:pPr>
        <w:pStyle w:val="ListBullet"/>
      </w:pPr>
      <w:r>
        <w:t>#257 Олександр Коркішко</w:t>
      </w:r>
    </w:p>
    <w:p w14:paraId="63050B33" w14:textId="77777777" w:rsidR="00036231" w:rsidRDefault="00F32671">
      <w:pPr>
        <w:pStyle w:val="ListBullet"/>
      </w:pPr>
      <w:r>
        <w:t>#194 Тимур Борисенко</w:t>
      </w:r>
    </w:p>
    <w:p w14:paraId="538B9185" w14:textId="77777777" w:rsidR="00036231" w:rsidRDefault="00F32671">
      <w:pPr>
        <w:pStyle w:val="ListBullet"/>
      </w:pPr>
      <w:r>
        <w:t>#344 Валерія Хамула</w:t>
      </w:r>
    </w:p>
    <w:p w14:paraId="2C5A8E08" w14:textId="77777777" w:rsidR="00036231" w:rsidRDefault="00F32671">
      <w:pPr>
        <w:pStyle w:val="ListBullet"/>
      </w:pPr>
      <w:r>
        <w:t>#147 Арсенія Ротанова</w:t>
      </w:r>
    </w:p>
    <w:p w14:paraId="2907A645" w14:textId="77777777" w:rsidR="00036231" w:rsidRDefault="00F32671">
      <w:pPr>
        <w:pStyle w:val="ListBullet"/>
      </w:pPr>
      <w:r>
        <w:t>#51 Валерія Алексєєва</w:t>
      </w:r>
    </w:p>
    <w:p w14:paraId="258264FB" w14:textId="77777777" w:rsidR="00036231" w:rsidRDefault="00F32671">
      <w:pPr>
        <w:pStyle w:val="ListBullet"/>
      </w:pPr>
      <w:r>
        <w:t>#298 Надія Горська</w:t>
      </w:r>
    </w:p>
    <w:p w14:paraId="1668C8B4" w14:textId="77777777" w:rsidR="00036231" w:rsidRDefault="00F32671">
      <w:pPr>
        <w:pStyle w:val="ListBullet"/>
      </w:pPr>
      <w:r>
        <w:t>#258 Єлизавета Кравченко</w:t>
      </w:r>
    </w:p>
    <w:p w14:paraId="4CE85ADC" w14:textId="77777777" w:rsidR="00036231" w:rsidRDefault="00F32671">
      <w:pPr>
        <w:pStyle w:val="ListBullet"/>
      </w:pPr>
      <w:r>
        <w:t>#185 Кира Стрижкова</w:t>
      </w:r>
    </w:p>
    <w:p w14:paraId="08F28FFA" w14:textId="77777777" w:rsidR="00036231" w:rsidRDefault="00F32671">
      <w:pPr>
        <w:pStyle w:val="ListBullet"/>
      </w:pPr>
      <w:r>
        <w:t>#55 Віолетта Кайдаш</w:t>
      </w:r>
    </w:p>
    <w:p w14:paraId="5C8A2C6E" w14:textId="77777777" w:rsidR="00036231" w:rsidRDefault="00F32671">
      <w:pPr>
        <w:pStyle w:val="ListBullet"/>
      </w:pPr>
      <w:r>
        <w:t>#60 Надія Красна</w:t>
      </w:r>
    </w:p>
    <w:p w14:paraId="3BD76428" w14:textId="77777777" w:rsidR="00036231" w:rsidRDefault="00F32671">
      <w:pPr>
        <w:pStyle w:val="ListBullet"/>
      </w:pPr>
      <w:r>
        <w:t>#59 Кіра Кравчун</w:t>
      </w:r>
    </w:p>
    <w:p w14:paraId="512A3775" w14:textId="77777777" w:rsidR="00036231" w:rsidRDefault="00036231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036231" w14:paraId="1A251FB7" w14:textId="77777777" w:rsidTr="000362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B9E770B" w14:textId="77777777" w:rsidR="00036231" w:rsidRDefault="00F32671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6949BE48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4D15AF77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53F943DE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1CAD7B1C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4658A462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51A71AD1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12BCAE41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6B759D6C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036231" w14:paraId="13B99161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D3E5D1D" w14:textId="77777777" w:rsidR="00036231" w:rsidRDefault="00F32671">
            <w:pPr>
              <w:jc w:val="center"/>
            </w:pPr>
            <w:r>
              <w:t>12</w:t>
            </w:r>
          </w:p>
        </w:tc>
        <w:tc>
          <w:tcPr>
            <w:tcW w:w="1040" w:type="dxa"/>
          </w:tcPr>
          <w:p w14:paraId="7C86ECC3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5F35DCC4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06322A5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634ECC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76D8503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5F948653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5FF20DD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40AF72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2A978CA0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10AFEC5" w14:textId="77777777" w:rsidR="00036231" w:rsidRDefault="00F32671">
            <w:pPr>
              <w:jc w:val="center"/>
            </w:pPr>
            <w:r>
              <w:lastRenderedPageBreak/>
              <w:t>330</w:t>
            </w:r>
          </w:p>
        </w:tc>
        <w:tc>
          <w:tcPr>
            <w:tcW w:w="1040" w:type="dxa"/>
          </w:tcPr>
          <w:p w14:paraId="2DDC9ED0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03C563D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693CD27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F3224CA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1BA2822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DA27685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CA9A1C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2B165B4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679A06BE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2FA8EA0" w14:textId="77777777" w:rsidR="00036231" w:rsidRDefault="00F32671">
            <w:pPr>
              <w:jc w:val="center"/>
            </w:pPr>
            <w:r>
              <w:t>257</w:t>
            </w:r>
          </w:p>
        </w:tc>
        <w:tc>
          <w:tcPr>
            <w:tcW w:w="1040" w:type="dxa"/>
          </w:tcPr>
          <w:p w14:paraId="313E41F4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C74FF7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F793931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893F92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FC9F374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018DA261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19B12D2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52DC2E1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531126BE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B0196C8" w14:textId="77777777" w:rsidR="00036231" w:rsidRDefault="00F32671">
            <w:pPr>
              <w:jc w:val="center"/>
            </w:pPr>
            <w:r>
              <w:t>194</w:t>
            </w:r>
          </w:p>
        </w:tc>
        <w:tc>
          <w:tcPr>
            <w:tcW w:w="1040" w:type="dxa"/>
          </w:tcPr>
          <w:p w14:paraId="27023A18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B7B707B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996D647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5AA75974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11F940D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37F998E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132A678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F2900D1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0608091E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408388A" w14:textId="77777777" w:rsidR="00036231" w:rsidRDefault="00F32671">
            <w:pPr>
              <w:jc w:val="center"/>
            </w:pPr>
            <w:r>
              <w:t>344</w:t>
            </w:r>
          </w:p>
        </w:tc>
        <w:tc>
          <w:tcPr>
            <w:tcW w:w="1040" w:type="dxa"/>
          </w:tcPr>
          <w:p w14:paraId="5A6DE717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54738D8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585C87FD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0D9E6B9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2754409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7BFFECA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B9E460D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1F2432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30AFE99D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D52695C" w14:textId="77777777" w:rsidR="00036231" w:rsidRDefault="00F32671">
            <w:pPr>
              <w:jc w:val="center"/>
            </w:pPr>
            <w:r>
              <w:t>147</w:t>
            </w:r>
          </w:p>
        </w:tc>
        <w:tc>
          <w:tcPr>
            <w:tcW w:w="1040" w:type="dxa"/>
          </w:tcPr>
          <w:p w14:paraId="5DA0E7BB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00E6CDC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170DA6E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51787BF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6387515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EF06738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7B498D9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6589DF1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1CDA5CBA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7A1F550" w14:textId="77777777" w:rsidR="00036231" w:rsidRDefault="00F32671">
            <w:pPr>
              <w:jc w:val="center"/>
            </w:pPr>
            <w:r>
              <w:t>51</w:t>
            </w:r>
          </w:p>
        </w:tc>
        <w:tc>
          <w:tcPr>
            <w:tcW w:w="1040" w:type="dxa"/>
          </w:tcPr>
          <w:p w14:paraId="4B4CF0A1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1B81FE9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FAD1C29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5F1E4E0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8A42335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BE778BA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A0F548F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92BB562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55A1831C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024033F" w14:textId="77777777" w:rsidR="00036231" w:rsidRDefault="00F32671">
            <w:pPr>
              <w:jc w:val="center"/>
            </w:pPr>
            <w:r>
              <w:t>298</w:t>
            </w:r>
          </w:p>
        </w:tc>
        <w:tc>
          <w:tcPr>
            <w:tcW w:w="1040" w:type="dxa"/>
          </w:tcPr>
          <w:p w14:paraId="009D39CB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ABED32D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5B8308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62BE0DA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C5DCB42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54B886E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DBDBB8C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2D0F70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0F21D81B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02FB299" w14:textId="77777777" w:rsidR="00036231" w:rsidRDefault="00F32671">
            <w:pPr>
              <w:jc w:val="center"/>
            </w:pPr>
            <w:r>
              <w:t>258</w:t>
            </w:r>
          </w:p>
        </w:tc>
        <w:tc>
          <w:tcPr>
            <w:tcW w:w="1040" w:type="dxa"/>
          </w:tcPr>
          <w:p w14:paraId="30E360DD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1E07CA7D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BEFECD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E5D95E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74C6F52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A5783AB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A62F9A7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2108742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5573635D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06C3138" w14:textId="77777777" w:rsidR="00036231" w:rsidRDefault="00F32671">
            <w:pPr>
              <w:jc w:val="center"/>
            </w:pPr>
            <w:r>
              <w:t>185</w:t>
            </w:r>
          </w:p>
        </w:tc>
        <w:tc>
          <w:tcPr>
            <w:tcW w:w="1040" w:type="dxa"/>
          </w:tcPr>
          <w:p w14:paraId="71A8E7AA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7CC590B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580F799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FA7AB7B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E6A741D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4F53BB4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F00209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2EEFD2C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432B438E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6B7D3A8" w14:textId="77777777" w:rsidR="00036231" w:rsidRDefault="00F32671">
            <w:pPr>
              <w:jc w:val="center"/>
            </w:pPr>
            <w:r>
              <w:t>55</w:t>
            </w:r>
          </w:p>
        </w:tc>
        <w:tc>
          <w:tcPr>
            <w:tcW w:w="1040" w:type="dxa"/>
          </w:tcPr>
          <w:p w14:paraId="153FAAF3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68DFABA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FD8923A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26EA10C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9252B5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1FD7F1B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501ED00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5EDE9B2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335E61EF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DCB7C05" w14:textId="77777777" w:rsidR="00036231" w:rsidRDefault="00F32671">
            <w:pPr>
              <w:jc w:val="center"/>
            </w:pPr>
            <w:r>
              <w:t>60</w:t>
            </w:r>
          </w:p>
        </w:tc>
        <w:tc>
          <w:tcPr>
            <w:tcW w:w="1040" w:type="dxa"/>
          </w:tcPr>
          <w:p w14:paraId="3261B910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A056E5B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D678733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7BAB02E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005A9E8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453F0EA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34E0D5C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4635FC8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2601EAD3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6DFE557" w14:textId="77777777" w:rsidR="00036231" w:rsidRDefault="00F32671">
            <w:pPr>
              <w:jc w:val="center"/>
            </w:pPr>
            <w:r>
              <w:t>59</w:t>
            </w:r>
          </w:p>
        </w:tc>
        <w:tc>
          <w:tcPr>
            <w:tcW w:w="1040" w:type="dxa"/>
          </w:tcPr>
          <w:p w14:paraId="166E1A71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8F920B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869DBA3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01BC20D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3F02B4A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FB9830F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AE5C21F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B54F9DA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1D7E8F70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29A7732" w14:textId="77777777" w:rsidR="00036231" w:rsidRDefault="00F32671">
            <w:pPr>
              <w:jc w:val="center"/>
            </w:pPr>
            <w:r>
              <w:t>206</w:t>
            </w:r>
          </w:p>
        </w:tc>
        <w:tc>
          <w:tcPr>
            <w:tcW w:w="1040" w:type="dxa"/>
          </w:tcPr>
          <w:p w14:paraId="6ADB8B22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03758C9E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FA04737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2D8DD33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4AACDA9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7A0A7F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9583A7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8C8E179" w14:textId="77777777" w:rsidR="00036231" w:rsidRDefault="000362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036231" w14:paraId="456ECF1E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B51832C" w14:textId="77777777" w:rsidR="00036231" w:rsidRDefault="00F32671">
            <w:pPr>
              <w:jc w:val="center"/>
            </w:pPr>
            <w:r>
              <w:t>177</w:t>
            </w:r>
          </w:p>
        </w:tc>
        <w:tc>
          <w:tcPr>
            <w:tcW w:w="1040" w:type="dxa"/>
          </w:tcPr>
          <w:p w14:paraId="2121ED67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2D9D47A9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5D2DD90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058A9583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0967EE9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188F6C97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1459C52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68AC9DB" w14:textId="77777777" w:rsidR="00036231" w:rsidRDefault="000362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36231" w14:paraId="7B288F7B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70C95C7" w14:textId="77777777" w:rsidR="00036231" w:rsidRDefault="00F32671">
            <w:pPr>
              <w:jc w:val="center"/>
            </w:pPr>
            <w:r>
              <w:t>279</w:t>
            </w:r>
          </w:p>
        </w:tc>
        <w:tc>
          <w:tcPr>
            <w:tcW w:w="1040" w:type="dxa"/>
          </w:tcPr>
          <w:p w14:paraId="48DAD201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DB73A9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950997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41C2A72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7952471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FA3D26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ACB7A9A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B2B6758" w14:textId="77777777" w:rsidR="00036231" w:rsidRDefault="000362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036231" w14:paraId="50CDA982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E154CE8" w14:textId="77777777" w:rsidR="00036231" w:rsidRDefault="00F32671">
            <w:pPr>
              <w:jc w:val="center"/>
            </w:pPr>
            <w:r>
              <w:t>190</w:t>
            </w:r>
          </w:p>
        </w:tc>
        <w:tc>
          <w:tcPr>
            <w:tcW w:w="1040" w:type="dxa"/>
          </w:tcPr>
          <w:p w14:paraId="7234376C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83F0D97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5F92E4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3720EA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9A8C582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2AADBF7B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6978E73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F40B787" w14:textId="77777777" w:rsidR="00036231" w:rsidRDefault="000362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36231" w14:paraId="465F698E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CECB68A" w14:textId="77777777" w:rsidR="00036231" w:rsidRDefault="00F32671">
            <w:pPr>
              <w:jc w:val="center"/>
            </w:pPr>
            <w:r>
              <w:t>180</w:t>
            </w:r>
          </w:p>
        </w:tc>
        <w:tc>
          <w:tcPr>
            <w:tcW w:w="1040" w:type="dxa"/>
          </w:tcPr>
          <w:p w14:paraId="2023D5EE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19D2C070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52D4C4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5D3ED1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E3CBA57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AC59404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8CC3352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CD9B0C5" w14:textId="77777777" w:rsidR="00036231" w:rsidRDefault="000362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55614D51" w14:textId="77777777" w:rsidR="00036231" w:rsidRDefault="00036231"/>
    <w:p w14:paraId="10E00960" w14:textId="77777777" w:rsidR="00036231" w:rsidRDefault="00F32671">
      <w:pPr>
        <w:pStyle w:val="Heading2"/>
      </w:pPr>
      <w:r>
        <w:t>Півфінал</w:t>
      </w:r>
    </w:p>
    <w:p w14:paraId="7DD45F65" w14:textId="77777777" w:rsidR="00036231" w:rsidRDefault="00F32671">
      <w:pPr>
        <w:spacing w:after="0"/>
      </w:pPr>
      <w:r>
        <w:t>Суддівська колегія:</w:t>
      </w:r>
    </w:p>
    <w:p w14:paraId="575C9662" w14:textId="77777777" w:rsidR="00036231" w:rsidRDefault="00F32671">
      <w:pPr>
        <w:spacing w:after="0"/>
      </w:pPr>
      <w:r>
        <w:t>A - Тетяна Тизенберг</w:t>
      </w:r>
    </w:p>
    <w:p w14:paraId="16020EA3" w14:textId="77777777" w:rsidR="00036231" w:rsidRDefault="00F32671">
      <w:pPr>
        <w:spacing w:after="0"/>
      </w:pPr>
      <w:r>
        <w:t>B - Тетяна Фурманова</w:t>
      </w:r>
    </w:p>
    <w:p w14:paraId="67F83F4E" w14:textId="77777777" w:rsidR="00036231" w:rsidRDefault="00F32671">
      <w:pPr>
        <w:spacing w:after="0"/>
      </w:pPr>
      <w:r>
        <w:t>C - Альона Міщенко</w:t>
      </w:r>
    </w:p>
    <w:p w14:paraId="39A1871A" w14:textId="77777777" w:rsidR="00036231" w:rsidRDefault="00F32671">
      <w:pPr>
        <w:spacing w:after="0"/>
      </w:pPr>
      <w:r>
        <w:t>D - Сергій Гуменюк</w:t>
      </w:r>
    </w:p>
    <w:p w14:paraId="04C8BC47" w14:textId="77777777" w:rsidR="00036231" w:rsidRDefault="00F32671">
      <w:pPr>
        <w:spacing w:after="0"/>
      </w:pPr>
      <w:r>
        <w:t>E - Ольга Дробиш (Київ) \ Olha LeRoy</w:t>
      </w:r>
    </w:p>
    <w:p w14:paraId="23EB9C61" w14:textId="77777777" w:rsidR="00036231" w:rsidRDefault="00F32671">
      <w:pPr>
        <w:spacing w:after="0"/>
      </w:pPr>
      <w:r>
        <w:t>F - Марія Chirva (Київ)</w:t>
      </w:r>
    </w:p>
    <w:p w14:paraId="20DAEBA3" w14:textId="77777777" w:rsidR="00036231" w:rsidRDefault="00F32671">
      <w:pPr>
        <w:spacing w:after="0"/>
      </w:pPr>
      <w:r>
        <w:t>G - KATiA (Чернігів)</w:t>
      </w:r>
    </w:p>
    <w:p w14:paraId="098EA11D" w14:textId="77777777" w:rsidR="00036231" w:rsidRDefault="00036231">
      <w:pPr>
        <w:spacing w:after="120"/>
      </w:pPr>
    </w:p>
    <w:p w14:paraId="3FC7814B" w14:textId="77777777" w:rsidR="00036231" w:rsidRDefault="00F32671">
      <w:r>
        <w:t>В наступне коло пройшли:</w:t>
      </w:r>
    </w:p>
    <w:p w14:paraId="63B7F715" w14:textId="77777777" w:rsidR="00036231" w:rsidRDefault="00F32671">
      <w:pPr>
        <w:pStyle w:val="ListBullet"/>
      </w:pPr>
      <w:r>
        <w:t>#12 Дар'я Мисько</w:t>
      </w:r>
    </w:p>
    <w:p w14:paraId="238EBC7E" w14:textId="77777777" w:rsidR="00036231" w:rsidRDefault="00F32671">
      <w:pPr>
        <w:pStyle w:val="ListBullet"/>
      </w:pPr>
      <w:r>
        <w:t>#257 Олександр Коркішко</w:t>
      </w:r>
    </w:p>
    <w:p w14:paraId="35E1FBC6" w14:textId="77777777" w:rsidR="00036231" w:rsidRDefault="00F32671">
      <w:pPr>
        <w:pStyle w:val="ListBullet"/>
      </w:pPr>
      <w:r>
        <w:t>#147 Арсенія Ротанова</w:t>
      </w:r>
    </w:p>
    <w:p w14:paraId="3984B824" w14:textId="77777777" w:rsidR="00036231" w:rsidRDefault="00F32671">
      <w:pPr>
        <w:pStyle w:val="ListBullet"/>
      </w:pPr>
      <w:r>
        <w:t>#344 Валерія Хамула</w:t>
      </w:r>
    </w:p>
    <w:p w14:paraId="3399156B" w14:textId="77777777" w:rsidR="00036231" w:rsidRDefault="00F32671">
      <w:pPr>
        <w:pStyle w:val="ListBullet"/>
      </w:pPr>
      <w:r>
        <w:t>#258 Єлизавета Кравченко</w:t>
      </w:r>
    </w:p>
    <w:p w14:paraId="12D789A2" w14:textId="77777777" w:rsidR="00036231" w:rsidRDefault="00F32671">
      <w:pPr>
        <w:pStyle w:val="ListBullet"/>
      </w:pPr>
      <w:r>
        <w:t>#194 Тимур Борисенко</w:t>
      </w:r>
    </w:p>
    <w:p w14:paraId="71C7C492" w14:textId="77777777" w:rsidR="00036231" w:rsidRDefault="00F32671">
      <w:pPr>
        <w:pStyle w:val="ListBullet"/>
      </w:pPr>
      <w:r>
        <w:t>#51 Валерія Алексєєва</w:t>
      </w:r>
    </w:p>
    <w:p w14:paraId="17CD0223" w14:textId="77777777" w:rsidR="00036231" w:rsidRDefault="00036231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036231" w14:paraId="1BDB9C98" w14:textId="77777777" w:rsidTr="000362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ED7BE2D" w14:textId="77777777" w:rsidR="00036231" w:rsidRDefault="00F32671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25A78670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26DD321C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0ED81139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12198244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77A713E9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5FB3CE19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0FF68A0C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001AB698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036231" w14:paraId="5F704F58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3132F9D" w14:textId="77777777" w:rsidR="00036231" w:rsidRDefault="00F32671">
            <w:pPr>
              <w:jc w:val="center"/>
            </w:pPr>
            <w:r>
              <w:t>12</w:t>
            </w:r>
          </w:p>
        </w:tc>
        <w:tc>
          <w:tcPr>
            <w:tcW w:w="1040" w:type="dxa"/>
          </w:tcPr>
          <w:p w14:paraId="22166B5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512078CA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5C6C03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4C8C7DD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5A82081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DF3F00B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24CC784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68ECD8B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350184DE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2A0DAED" w14:textId="77777777" w:rsidR="00036231" w:rsidRDefault="00F32671">
            <w:pPr>
              <w:jc w:val="center"/>
            </w:pPr>
            <w:r>
              <w:lastRenderedPageBreak/>
              <w:t>257</w:t>
            </w:r>
          </w:p>
        </w:tc>
        <w:tc>
          <w:tcPr>
            <w:tcW w:w="1040" w:type="dxa"/>
          </w:tcPr>
          <w:p w14:paraId="1FFBAEE2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570E673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7459528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377EF08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B19D508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90E668D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8811679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B48055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1DF0BCB2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652FD36" w14:textId="77777777" w:rsidR="00036231" w:rsidRDefault="00F32671">
            <w:pPr>
              <w:jc w:val="center"/>
            </w:pPr>
            <w:r>
              <w:t>147</w:t>
            </w:r>
          </w:p>
        </w:tc>
        <w:tc>
          <w:tcPr>
            <w:tcW w:w="1040" w:type="dxa"/>
          </w:tcPr>
          <w:p w14:paraId="08C8BBD0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7D9E113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C9C4675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247C4F4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065BA54D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04E13A97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F916E7F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1948EE75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1D0443AB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783C95D" w14:textId="77777777" w:rsidR="00036231" w:rsidRDefault="00F32671">
            <w:pPr>
              <w:jc w:val="center"/>
            </w:pPr>
            <w:r>
              <w:t>344</w:t>
            </w:r>
          </w:p>
        </w:tc>
        <w:tc>
          <w:tcPr>
            <w:tcW w:w="1040" w:type="dxa"/>
          </w:tcPr>
          <w:p w14:paraId="55D0C050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46E9A80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229E761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C9E6DFE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4EEAFD8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3DCD400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9BDD85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3227C38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28451595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7A4A9FF" w14:textId="77777777" w:rsidR="00036231" w:rsidRDefault="00F32671">
            <w:pPr>
              <w:jc w:val="center"/>
            </w:pPr>
            <w:r>
              <w:t>258</w:t>
            </w:r>
          </w:p>
        </w:tc>
        <w:tc>
          <w:tcPr>
            <w:tcW w:w="1040" w:type="dxa"/>
          </w:tcPr>
          <w:p w14:paraId="131A824B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B0524E0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F6496F8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10069A9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27E2296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A5AFFF4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0019FB93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FD4F843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23ACF891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D59C453" w14:textId="77777777" w:rsidR="00036231" w:rsidRDefault="00F32671">
            <w:pPr>
              <w:jc w:val="center"/>
            </w:pPr>
            <w:r>
              <w:t>194</w:t>
            </w:r>
          </w:p>
        </w:tc>
        <w:tc>
          <w:tcPr>
            <w:tcW w:w="1040" w:type="dxa"/>
          </w:tcPr>
          <w:p w14:paraId="77CDA420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271E691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4B389BA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06B778A5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79BFDC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66378BC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11B9C09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B3DFA02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6B9EE14F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DC8A459" w14:textId="77777777" w:rsidR="00036231" w:rsidRDefault="00F32671">
            <w:pPr>
              <w:jc w:val="center"/>
            </w:pPr>
            <w:r>
              <w:t>51</w:t>
            </w:r>
          </w:p>
        </w:tc>
        <w:tc>
          <w:tcPr>
            <w:tcW w:w="1040" w:type="dxa"/>
          </w:tcPr>
          <w:p w14:paraId="5555C3B8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6425E6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B2D9414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2E968F3F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1021E67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955504D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8F66F9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124CB7A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36231" w14:paraId="1E49218A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936734F" w14:textId="77777777" w:rsidR="00036231" w:rsidRDefault="00F32671">
            <w:pPr>
              <w:jc w:val="center"/>
            </w:pPr>
            <w:r>
              <w:t>330</w:t>
            </w:r>
          </w:p>
        </w:tc>
        <w:tc>
          <w:tcPr>
            <w:tcW w:w="1040" w:type="dxa"/>
          </w:tcPr>
          <w:p w14:paraId="48F26ED9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79349C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8834EEA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07709C7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1BED58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113A69D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9EBC2C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49D36BA" w14:textId="77777777" w:rsidR="00036231" w:rsidRDefault="000362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036231" w14:paraId="69BDB425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69865CC" w14:textId="77777777" w:rsidR="00036231" w:rsidRDefault="00F32671">
            <w:pPr>
              <w:jc w:val="center"/>
            </w:pPr>
            <w:r>
              <w:t>298</w:t>
            </w:r>
          </w:p>
        </w:tc>
        <w:tc>
          <w:tcPr>
            <w:tcW w:w="1040" w:type="dxa"/>
          </w:tcPr>
          <w:p w14:paraId="4F864BE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E1BB702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848C7DB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B27E769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4E59298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63596D4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20E8130B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22F402D" w14:textId="77777777" w:rsidR="00036231" w:rsidRDefault="000362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36231" w14:paraId="76435DAB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DB4D952" w14:textId="77777777" w:rsidR="00036231" w:rsidRDefault="00F32671">
            <w:pPr>
              <w:jc w:val="center"/>
            </w:pPr>
            <w:r>
              <w:t>185</w:t>
            </w:r>
          </w:p>
        </w:tc>
        <w:tc>
          <w:tcPr>
            <w:tcW w:w="1040" w:type="dxa"/>
          </w:tcPr>
          <w:p w14:paraId="0E01DC29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867BB4D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E8971D5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9E0D1C5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0DC40CC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1CAE7780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C2B357A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0AF75B4" w14:textId="77777777" w:rsidR="00036231" w:rsidRDefault="000362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036231" w14:paraId="4282A6CF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16D5CD0" w14:textId="77777777" w:rsidR="00036231" w:rsidRDefault="00F32671">
            <w:pPr>
              <w:jc w:val="center"/>
            </w:pPr>
            <w:r>
              <w:t>60</w:t>
            </w:r>
          </w:p>
        </w:tc>
        <w:tc>
          <w:tcPr>
            <w:tcW w:w="1040" w:type="dxa"/>
          </w:tcPr>
          <w:p w14:paraId="2B8E5C6C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F7C724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439D05C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28FB31D7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7B3C578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6AB678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8B0A00F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AF92162" w14:textId="77777777" w:rsidR="00036231" w:rsidRDefault="000362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36231" w14:paraId="6E63B14F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94636EE" w14:textId="77777777" w:rsidR="00036231" w:rsidRDefault="00F32671">
            <w:pPr>
              <w:jc w:val="center"/>
            </w:pPr>
            <w:r>
              <w:t>59</w:t>
            </w:r>
          </w:p>
        </w:tc>
        <w:tc>
          <w:tcPr>
            <w:tcW w:w="1040" w:type="dxa"/>
          </w:tcPr>
          <w:p w14:paraId="05B6193D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5F2E54B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2534790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FED2693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17ED7EEA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D2AA29D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7AD1F14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078E0508" w14:textId="77777777" w:rsidR="00036231" w:rsidRDefault="000362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036231" w14:paraId="75996B8B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19626C1" w14:textId="77777777" w:rsidR="00036231" w:rsidRDefault="00F32671">
            <w:pPr>
              <w:jc w:val="center"/>
            </w:pPr>
            <w:r>
              <w:t>55</w:t>
            </w:r>
          </w:p>
        </w:tc>
        <w:tc>
          <w:tcPr>
            <w:tcW w:w="1040" w:type="dxa"/>
          </w:tcPr>
          <w:p w14:paraId="785961BF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807DFF7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127C440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DA08398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1E54ED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150E4D6C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0BCEE5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B116696" w14:textId="77777777" w:rsidR="00036231" w:rsidRDefault="000362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9BFB8A5" w14:textId="77777777" w:rsidR="00036231" w:rsidRDefault="00036231"/>
    <w:p w14:paraId="6B1B633C" w14:textId="77777777" w:rsidR="00036231" w:rsidRDefault="00F32671">
      <w:pPr>
        <w:pStyle w:val="Heading2"/>
      </w:pPr>
      <w:r>
        <w:t>Фінал</w:t>
      </w:r>
    </w:p>
    <w:p w14:paraId="14BAF813" w14:textId="77777777" w:rsidR="00036231" w:rsidRDefault="00F32671">
      <w:pPr>
        <w:spacing w:after="0"/>
      </w:pPr>
      <w:r>
        <w:t>Суддівська колегія:</w:t>
      </w:r>
    </w:p>
    <w:p w14:paraId="63CBAD5E" w14:textId="77777777" w:rsidR="00036231" w:rsidRDefault="00F32671">
      <w:pPr>
        <w:spacing w:after="0"/>
      </w:pPr>
      <w:r>
        <w:t>A - Тетяна Тизенберг</w:t>
      </w:r>
    </w:p>
    <w:p w14:paraId="17C6DF65" w14:textId="77777777" w:rsidR="00036231" w:rsidRDefault="00F32671">
      <w:pPr>
        <w:spacing w:after="0"/>
      </w:pPr>
      <w:r>
        <w:t>B - Тетяна Фурманова</w:t>
      </w:r>
    </w:p>
    <w:p w14:paraId="4374DCEA" w14:textId="77777777" w:rsidR="00036231" w:rsidRDefault="00F32671">
      <w:pPr>
        <w:spacing w:after="0"/>
      </w:pPr>
      <w:r>
        <w:t>C - Альона Міщенко</w:t>
      </w:r>
    </w:p>
    <w:p w14:paraId="754BD1D3" w14:textId="77777777" w:rsidR="00036231" w:rsidRDefault="00F32671">
      <w:pPr>
        <w:spacing w:after="0"/>
      </w:pPr>
      <w:r>
        <w:t>D - Сергій Гуменюк</w:t>
      </w:r>
    </w:p>
    <w:p w14:paraId="78BD7D2A" w14:textId="77777777" w:rsidR="00036231" w:rsidRDefault="00F32671">
      <w:pPr>
        <w:spacing w:after="0"/>
      </w:pPr>
      <w:r>
        <w:t>E - Ольга Дробиш (Київ) \ Olha LeRoy</w:t>
      </w:r>
    </w:p>
    <w:p w14:paraId="1877BBA8" w14:textId="77777777" w:rsidR="00036231" w:rsidRDefault="00F32671">
      <w:pPr>
        <w:spacing w:after="0"/>
      </w:pPr>
      <w:r>
        <w:t>F - Марія Chirva (Київ)</w:t>
      </w:r>
    </w:p>
    <w:p w14:paraId="4466D833" w14:textId="77777777" w:rsidR="00036231" w:rsidRDefault="00F32671">
      <w:pPr>
        <w:spacing w:after="0"/>
      </w:pPr>
      <w:r>
        <w:t>G - KATiA (Чернігів)</w:t>
      </w:r>
    </w:p>
    <w:p w14:paraId="3880F0E6" w14:textId="77777777" w:rsidR="00036231" w:rsidRDefault="00036231">
      <w:pPr>
        <w:spacing w:after="120"/>
      </w:pPr>
    </w:p>
    <w:p w14:paraId="45A66F43" w14:textId="77777777" w:rsidR="00036231" w:rsidRDefault="00F32671">
      <w:r>
        <w:t>Результати:</w:t>
      </w:r>
    </w:p>
    <w:p w14:paraId="1D0730AA" w14:textId="77777777" w:rsidR="00036231" w:rsidRDefault="00F32671">
      <w:pPr>
        <w:pStyle w:val="ListNumber"/>
      </w:pPr>
      <w:r>
        <w:t>#257 Олександр Коркішко - 1 місце</w:t>
      </w:r>
    </w:p>
    <w:p w14:paraId="37E29CA3" w14:textId="77777777" w:rsidR="00036231" w:rsidRDefault="00F32671">
      <w:pPr>
        <w:pStyle w:val="ListNumber"/>
      </w:pPr>
      <w:r>
        <w:t>#12 Дар'я Мисько - 2 місце</w:t>
      </w:r>
    </w:p>
    <w:p w14:paraId="0B9FD982" w14:textId="77777777" w:rsidR="00036231" w:rsidRDefault="00F32671">
      <w:pPr>
        <w:pStyle w:val="ListNumber"/>
      </w:pPr>
      <w:r>
        <w:t>#344 Валерія Хамула - 3 місце</w:t>
      </w:r>
    </w:p>
    <w:p w14:paraId="0E67FDDC" w14:textId="77777777" w:rsidR="00036231" w:rsidRDefault="00F32671">
      <w:pPr>
        <w:pStyle w:val="ListNumber"/>
      </w:pPr>
      <w:r>
        <w:t>#147 Арсенія Ротанова - 4 місце</w:t>
      </w:r>
    </w:p>
    <w:p w14:paraId="4682AC26" w14:textId="77777777" w:rsidR="00036231" w:rsidRDefault="00F32671">
      <w:pPr>
        <w:pStyle w:val="ListNumber"/>
      </w:pPr>
      <w:r>
        <w:t>#194 Тимур Борисенко - 5 місце</w:t>
      </w:r>
    </w:p>
    <w:p w14:paraId="1E1315BC" w14:textId="77777777" w:rsidR="00036231" w:rsidRDefault="00F32671">
      <w:pPr>
        <w:pStyle w:val="ListNumber"/>
      </w:pPr>
      <w:r>
        <w:t>#258 Єлизавета Кравченко - 6 місце</w:t>
      </w:r>
    </w:p>
    <w:p w14:paraId="5D357E4C" w14:textId="77777777" w:rsidR="00036231" w:rsidRDefault="00F32671">
      <w:pPr>
        <w:pStyle w:val="ListNumber"/>
      </w:pPr>
      <w:r>
        <w:t>#51 Валерія Алексєєва - 7 місце</w:t>
      </w:r>
    </w:p>
    <w:p w14:paraId="683B21DE" w14:textId="77777777" w:rsidR="00036231" w:rsidRDefault="00036231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036231" w14:paraId="4C64C9B7" w14:textId="77777777" w:rsidTr="000362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F8F2FF1" w14:textId="77777777" w:rsidR="00036231" w:rsidRDefault="00F32671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732F18C6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70D6572B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69DAF48B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0FE4764E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4A9B40D6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41133BEA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19EE689C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6A2FF206" w14:textId="77777777" w:rsidR="00036231" w:rsidRDefault="00F32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036231" w14:paraId="0B1FD77D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19B3CC8" w14:textId="77777777" w:rsidR="00036231" w:rsidRDefault="00F32671">
            <w:pPr>
              <w:jc w:val="center"/>
            </w:pPr>
            <w:r>
              <w:t>257</w:t>
            </w:r>
          </w:p>
        </w:tc>
        <w:tc>
          <w:tcPr>
            <w:tcW w:w="1040" w:type="dxa"/>
          </w:tcPr>
          <w:p w14:paraId="4B77B38D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A2FFB78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2DCEFCD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8C7950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BAE3412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510654B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10A9E0C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6F5E2E37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036231" w14:paraId="309CE5C3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F9A9247" w14:textId="77777777" w:rsidR="00036231" w:rsidRDefault="00F32671">
            <w:pPr>
              <w:jc w:val="center"/>
            </w:pPr>
            <w:r>
              <w:t>12</w:t>
            </w:r>
          </w:p>
        </w:tc>
        <w:tc>
          <w:tcPr>
            <w:tcW w:w="1040" w:type="dxa"/>
          </w:tcPr>
          <w:p w14:paraId="47EA8CA7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0C22BADD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2B675BB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7376F5A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4B795AD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1F600B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586316B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8228D8C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036231" w14:paraId="5A6E81FB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E2742A2" w14:textId="77777777" w:rsidR="00036231" w:rsidRDefault="00F32671">
            <w:pPr>
              <w:jc w:val="center"/>
            </w:pPr>
            <w:r>
              <w:t>344</w:t>
            </w:r>
          </w:p>
        </w:tc>
        <w:tc>
          <w:tcPr>
            <w:tcW w:w="1040" w:type="dxa"/>
          </w:tcPr>
          <w:p w14:paraId="1333FDB2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C985C05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C0F1B2A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3A91CA9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615BC67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0AE98214" w14:textId="2F7B4036" w:rsidR="00036231" w:rsidRDefault="002C70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B2FF7C2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A4093AF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036231" w14:paraId="44F9134D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C7D591E" w14:textId="77777777" w:rsidR="00036231" w:rsidRDefault="00F32671">
            <w:pPr>
              <w:jc w:val="center"/>
            </w:pPr>
            <w:r>
              <w:t>147</w:t>
            </w:r>
          </w:p>
        </w:tc>
        <w:tc>
          <w:tcPr>
            <w:tcW w:w="1040" w:type="dxa"/>
          </w:tcPr>
          <w:p w14:paraId="4FD0B30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4721427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040" w:type="dxa"/>
          </w:tcPr>
          <w:p w14:paraId="777BDD81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65ED86B0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6454EC45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8F90735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496448F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43D106A7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  <w:tr w:rsidR="00036231" w14:paraId="6795E48C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2665AA0" w14:textId="77777777" w:rsidR="00036231" w:rsidRDefault="00F32671">
            <w:pPr>
              <w:jc w:val="center"/>
            </w:pPr>
            <w:r>
              <w:t>194</w:t>
            </w:r>
          </w:p>
        </w:tc>
        <w:tc>
          <w:tcPr>
            <w:tcW w:w="1040" w:type="dxa"/>
          </w:tcPr>
          <w:p w14:paraId="4BAF63F2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29A211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DF54C73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040" w:type="dxa"/>
          </w:tcPr>
          <w:p w14:paraId="1682955F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2AA91CD4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4C3B72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5356073E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2660B895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  <w:tr w:rsidR="00036231" w14:paraId="1A51991C" w14:textId="77777777" w:rsidTr="000362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C6DC671" w14:textId="77777777" w:rsidR="00036231" w:rsidRDefault="00F32671">
            <w:pPr>
              <w:jc w:val="center"/>
            </w:pPr>
            <w:r>
              <w:t>258</w:t>
            </w:r>
          </w:p>
        </w:tc>
        <w:tc>
          <w:tcPr>
            <w:tcW w:w="1040" w:type="dxa"/>
          </w:tcPr>
          <w:p w14:paraId="1A62D95C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5D395F15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7D019F76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24F7537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040" w:type="dxa"/>
          </w:tcPr>
          <w:p w14:paraId="7D50A8DA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A6AA64A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87A185D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F055318" w14:textId="77777777" w:rsidR="00036231" w:rsidRDefault="00F326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</w:tr>
      <w:tr w:rsidR="00036231" w14:paraId="1791ED74" w14:textId="77777777" w:rsidTr="0003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76B9566" w14:textId="77777777" w:rsidR="00036231" w:rsidRDefault="00F32671">
            <w:pPr>
              <w:jc w:val="center"/>
            </w:pPr>
            <w:r>
              <w:t>51</w:t>
            </w:r>
          </w:p>
        </w:tc>
        <w:tc>
          <w:tcPr>
            <w:tcW w:w="1040" w:type="dxa"/>
          </w:tcPr>
          <w:p w14:paraId="054F35D0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4AD0122D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B56293B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237890F4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635DB648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D26D99A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6769C91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3F616CA6" w14:textId="77777777" w:rsidR="00036231" w:rsidRDefault="00F32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</w:tr>
    </w:tbl>
    <w:p w14:paraId="544F4A1D" w14:textId="77777777" w:rsidR="00036231" w:rsidRDefault="00036231"/>
    <w:sectPr w:rsidR="00036231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02451617">
    <w:abstractNumId w:val="8"/>
  </w:num>
  <w:num w:numId="2" w16cid:durableId="1660117560">
    <w:abstractNumId w:val="6"/>
  </w:num>
  <w:num w:numId="3" w16cid:durableId="1914004132">
    <w:abstractNumId w:val="5"/>
  </w:num>
  <w:num w:numId="4" w16cid:durableId="1249004505">
    <w:abstractNumId w:val="4"/>
  </w:num>
  <w:num w:numId="5" w16cid:durableId="1314408670">
    <w:abstractNumId w:val="7"/>
  </w:num>
  <w:num w:numId="6" w16cid:durableId="922489969">
    <w:abstractNumId w:val="3"/>
  </w:num>
  <w:num w:numId="7" w16cid:durableId="1363357700">
    <w:abstractNumId w:val="2"/>
  </w:num>
  <w:num w:numId="8" w16cid:durableId="178589965">
    <w:abstractNumId w:val="1"/>
  </w:num>
  <w:num w:numId="9" w16cid:durableId="1592007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6231"/>
    <w:rsid w:val="0006063C"/>
    <w:rsid w:val="0015074B"/>
    <w:rsid w:val="0029639D"/>
    <w:rsid w:val="002C7038"/>
    <w:rsid w:val="00326F90"/>
    <w:rsid w:val="00A070BF"/>
    <w:rsid w:val="00AA1D8D"/>
    <w:rsid w:val="00B47730"/>
    <w:rsid w:val="00CB0664"/>
    <w:rsid w:val="00F3267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0FBBBA"/>
  <w14:defaultImageDpi w14:val="300"/>
  <w15:docId w15:val="{48E3493E-EAD4-430C-9BEB-8B88BFBD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621</Words>
  <Characters>1698</Characters>
  <Application>Microsoft Office Word</Application>
  <DocSecurity>0</DocSecurity>
  <Lines>566</Lines>
  <Paragraphs>463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3</cp:revision>
  <dcterms:created xsi:type="dcterms:W3CDTF">2013-12-23T23:15:00Z</dcterms:created>
  <dcterms:modified xsi:type="dcterms:W3CDTF">2026-02-04T01:04:00Z</dcterms:modified>
  <cp:category/>
</cp:coreProperties>
</file>